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Tramstrasse 64, 8050 Zürich</w:t>
          </w:r>
        </w:p>
        <w:p>
          <w:pPr>
            <w:spacing w:before="0" w:after="0"/>
          </w:pPr>
          <w:r>
            <w:t>DN 1143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